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2698175" name="019f7f55-77a6-714a-9234-9125349594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825017" name="019f7f55-77a6-714a-9234-9125349594b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gesamter Keller / Treppenhaus </w:t>
            </w:r>
          </w:p>
          <w:p>
            <w:pPr>
              <w:spacing w:before="0" w:after="0" w:line="240" w:lineRule="auto"/>
            </w:pPr>
            <w:r>
              <w:t>UG -EG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9316924" name="019f7f59-e901-7d22-bb65-4849aa5cac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087595" name="019f7f59-e901-7d22-bb65-4849aa5cac7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0743271" name="019f7f5b-e0f7-7e34-b53c-43a0027287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631396" name="019f7f5b-e0f7-7e34-b53c-43a0027287a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2899364" name="019f7f5f-a4b4-78b9-91c7-41585f2635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903590" name="019f7f5f-a4b4-78b9-91c7-41585f2635a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gesamter Keller 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6583478" name="019f7f63-2884-734a-877e-92a33fe1d2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819225" name="019f7f63-2884-734a-877e-92a33fe1d26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6390465" name="019f7f69-12db-7b00-a62c-50e42a1d62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315049" name="019f7f69-12db-7b00-a62c-50e42a1d624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1474567" name="019f7f7e-245c-7bc0-add8-7cd004d177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373470" name="019f7f7e-245c-7bc0-add8-7cd004d1779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3428825" name="019f7f99-307f-7052-b0bf-1c45295230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299047" name="019f7f99-307f-7052-b0bf-1c452952302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5639646" name="019f7f9c-7819-7e42-acfa-edf2b08a00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112563" name="019f7f9c-7819-7e42-acfa-edf2b08a008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5178372" name="019f7f6a-010e-77ec-8068-b3ad7a3e23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586048" name="019f7f6a-010e-77ec-8068-b3ad7a3e232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8578659" name="019f7f7e-d460-77f6-8062-da7527f47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373634" name="019f7f7e-d460-77f6-8062-da7527f47db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6262839" name="019f7f96-228a-7bbb-ac7c-d1d7da224f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68838" name="019f7f96-228a-7bbb-ac7c-d1d7da224f1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3246073" name="019f7f99-a8e4-74a8-b372-5961b2a987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226997" name="019f7f99-a8e4-74a8-b372-5961b2a9871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Wand/ Decke / Boden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6674542" name="019f7f6d-d43e-7371-a0b4-db097cbc84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325405" name="019f7f6d-d43e-7371-a0b4-db097cbc841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Eingang / 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9491839" name="019f7f75-66df-7989-9b19-769c8a22bd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235170" name="019f7f75-66df-7989-9b19-769c8a22bd8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538677" name="019f7f86-d7fa-72b0-8484-deccacb882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656828" name="019f7f86-d7fa-72b0-8484-deccacb882f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9493923" name="019f7f8d-588b-7c05-aea2-13222e619a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360546" name="019f7f8d-588b-7c05-aea2-13222e619a9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6005332" name="019f7f95-9fbe-7051-bfee-f4e3d1e74b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8288" name="019f7f95-9fbe-7051-bfee-f4e3d1e74b6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8692190" name="019f7f7d-463a-7ae1-8b4f-09b324679b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778431" name="019f7f7d-463a-7ae1-8b4f-09b324679bd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7688405" name="019f7f80-906b-7652-9c13-366f62fcc6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696575" name="019f7f80-906b-7652-9c13-366f62fcc6a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4494224" name="019f7f8a-bed6-76d6-a561-eac8715248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887435" name="019f7f8a-bed6-76d6-a561-eac87152482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7847347" name="019f7f94-ebc8-7239-aac4-df4c4af920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91145" name="019f7f94-ebc8-7239-aac4-df4c4af9204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94598840" name="019f7f81-fd3d-753c-aa30-6af167ea03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102093" name="019f7f81-fd3d-753c-aa30-6af167ea03b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Eingang / 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4453217" name="019f7f76-317b-7066-94e4-e7a8a5beb8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843595" name="019f7f76-317b-7066-94e4-e7a8a5beb86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Eingang / 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5155023" name="019f7f77-02ba-7352-a0b0-d0038841f8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154391" name="019f7f77-02ba-7352-a0b0-d0038841f87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Schoeckstrasse 2, St. Gallen</w:t>
          </w:r>
        </w:p>
        <w:p>
          <w:pPr>
            <w:spacing w:before="0" w:after="0"/>
          </w:pPr>
          <w:r>
            <w:t>1085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